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BIBEL-Ordner: Quellenübersicht und erste thematische Analyse</w:t>
      </w:r>
    </w:p>
    <w:p>
      <w:r>
        <w:t>Quellordner: I:\_SORTIERT\06_Backups_Altbestaende\Sicherung_Alt\SICHERUG_Altbestand\takeout-20191103T202251Z-005\Takeout\Drive\Neue Sammlung\SKYDRIVE_SICHERUNG\Documents\BIBEL</w:t>
      </w:r>
    </w:p>
    <w:p>
      <w:r>
        <w:t>Diese Übersicht erschließt die vorhandenen Word-Dateien für die weitere Bibelanalyse. Alte .doc-Dateien wurden zusätzlich als textbasierte DOCX-Arbeitskopien im Codex-Output erzeugt.</w:t>
      </w:r>
    </w:p>
    <w:p>
      <w:pPr>
        <w:pStyle w:val="Heading1"/>
      </w:pPr>
      <w:r>
        <w:t>Gesamtstand</w:t>
      </w:r>
    </w:p>
    <w:p>
      <w:pPr>
        <w:pStyle w:val="ListBullet"/>
      </w:pPr>
      <w:r>
        <w:t>.doc: 53</w:t>
      </w:r>
    </w:p>
    <w:p>
      <w:pPr>
        <w:pStyle w:val="ListBullet"/>
      </w:pPr>
      <w:r>
        <w:t>.docx: 19</w:t>
      </w:r>
    </w:p>
    <w:p>
      <w:pPr>
        <w:pStyle w:val="ListBullet"/>
      </w:pPr>
      <w:r>
        <w:t>DocxRead: 19</w:t>
      </w:r>
    </w:p>
    <w:p>
      <w:pPr>
        <w:pStyle w:val="ListBullet"/>
      </w:pPr>
      <w:r>
        <w:t>EMPTY_FILE: 1</w:t>
      </w:r>
    </w:p>
    <w:p>
      <w:pPr>
        <w:pStyle w:val="ListBullet"/>
      </w:pPr>
      <w:r>
        <w:t>TextExtractedFromDoc: 52</w:t>
      </w:r>
    </w:p>
    <w:p>
      <w:pPr>
        <w:pStyle w:val="Heading1"/>
      </w:pPr>
      <w:r>
        <w:t>Thematische Cluster</w:t>
      </w:r>
    </w:p>
    <w:p>
      <w:pPr>
        <w:pStyle w:val="Heading2"/>
      </w:pPr>
      <w:r>
        <w:t>Genesis/Urgeschichte</w:t>
      </w:r>
    </w:p>
    <w:p>
      <w:pPr>
        <w:pStyle w:val="ListBullet"/>
      </w:pPr>
      <w:r>
        <w:t>1_Mose.doc</w:t>
      </w:r>
    </w:p>
    <w:p>
      <w:pPr>
        <w:pStyle w:val="ListBullet"/>
      </w:pPr>
      <w:r>
        <w:t>Arbeitskopie DIE BIBEL Recherche des NT Zusätze.doc</w:t>
      </w:r>
    </w:p>
    <w:p>
      <w:pPr>
        <w:pStyle w:val="ListBullet"/>
      </w:pPr>
      <w:r>
        <w:t>bibel erklärungen.doc</w:t>
      </w:r>
    </w:p>
    <w:p>
      <w:pPr>
        <w:pStyle w:val="ListBullet"/>
      </w:pPr>
      <w:r>
        <w:t>Bibelkritik.doc</w:t>
      </w:r>
    </w:p>
    <w:p>
      <w:pPr>
        <w:pStyle w:val="ListBullet"/>
      </w:pPr>
      <w:r>
        <w:t>bibelvergleiche.doc</w:t>
      </w:r>
    </w:p>
    <w:p>
      <w:pPr>
        <w:pStyle w:val="ListBullet"/>
      </w:pPr>
      <w:r>
        <w:t>Christentum.doc</w:t>
      </w:r>
    </w:p>
    <w:p>
      <w:pPr>
        <w:pStyle w:val="ListBullet"/>
      </w:pPr>
      <w:r>
        <w:t>Das erste Buch Mose.doc</w:t>
      </w:r>
    </w:p>
    <w:p>
      <w:pPr>
        <w:pStyle w:val="ListBullet"/>
      </w:pPr>
      <w:r>
        <w:t>Das Judas Evangelium.doc</w:t>
      </w:r>
    </w:p>
    <w:p>
      <w:pPr>
        <w:pStyle w:val="ListBullet"/>
      </w:pPr>
      <w:r>
        <w:t>Das Weltbild des Jesus von Nazareth.doc</w:t>
      </w:r>
    </w:p>
    <w:p>
      <w:pPr>
        <w:pStyle w:val="ListBullet"/>
      </w:pPr>
      <w:r>
        <w:t>Der Gott.doc</w:t>
      </w:r>
    </w:p>
    <w:p>
      <w:pPr>
        <w:pStyle w:val="ListBullet"/>
      </w:pPr>
      <w:r>
        <w:t>DIE BIBEL Recherche des NT unter Bezugnahme der.doc</w:t>
      </w:r>
    </w:p>
    <w:p>
      <w:pPr>
        <w:pStyle w:val="ListBullet"/>
      </w:pPr>
      <w:r>
        <w:t>Die BIBEL.doc</w:t>
      </w:r>
    </w:p>
    <w:p>
      <w:pPr>
        <w:pStyle w:val="ListBullet"/>
      </w:pPr>
      <w:r>
        <w:t>Die Zeittafel der Überlieferung der Bibel.doc</w:t>
      </w:r>
    </w:p>
    <w:p>
      <w:pPr>
        <w:pStyle w:val="ListBullet"/>
      </w:pPr>
      <w:r>
        <w:t>Arbeitskopie DIE BIBEL Recherche des NT Zusätz.docx</w:t>
      </w:r>
    </w:p>
    <w:p>
      <w:pPr>
        <w:pStyle w:val="ListBullet"/>
      </w:pPr>
      <w:r>
        <w:t>DIE BIBEL Recherche des NT unter Bezugnahme de.docx</w:t>
      </w:r>
    </w:p>
    <w:p>
      <w:pPr>
        <w:pStyle w:val="ListBullet"/>
      </w:pPr>
      <w:r>
        <w:t>Die BIBEL.docx</w:t>
      </w:r>
    </w:p>
    <w:p>
      <w:pPr>
        <w:pStyle w:val="ListBullet"/>
      </w:pPr>
      <w:r>
        <w:t>Die Zeittafel der Überlieferung der Bibel.docx</w:t>
      </w:r>
    </w:p>
    <w:p>
      <w:pPr>
        <w:pStyle w:val="ListBullet"/>
      </w:pPr>
      <w:r>
        <w:t>EL war im 2-CitY-BoY.docx</w:t>
      </w:r>
    </w:p>
    <w:p>
      <w:pPr>
        <w:pStyle w:val="ListBullet"/>
      </w:pPr>
      <w:r>
        <w:t>... plus 30 weitere Dateien</w:t>
      </w:r>
    </w:p>
    <w:p>
      <w:pPr>
        <w:pStyle w:val="Heading2"/>
      </w:pPr>
      <w:r>
        <w:t>Jesus/NT</w:t>
      </w:r>
    </w:p>
    <w:p>
      <w:pPr>
        <w:pStyle w:val="ListBullet"/>
      </w:pPr>
      <w:r>
        <w:t>Arbeitskopie DIE BIBEL Recherche des NT Zusätze.doc</w:t>
      </w:r>
    </w:p>
    <w:p>
      <w:pPr>
        <w:pStyle w:val="ListBullet"/>
      </w:pPr>
      <w:r>
        <w:t>bibel erklärungen.doc</w:t>
      </w:r>
    </w:p>
    <w:p>
      <w:pPr>
        <w:pStyle w:val="ListBullet"/>
      </w:pPr>
      <w:r>
        <w:t>Bibelkritik.doc</w:t>
      </w:r>
    </w:p>
    <w:p>
      <w:pPr>
        <w:pStyle w:val="ListBullet"/>
      </w:pPr>
      <w:r>
        <w:t>bibelvergleiche.doc</w:t>
      </w:r>
    </w:p>
    <w:p>
      <w:pPr>
        <w:pStyle w:val="ListBullet"/>
      </w:pPr>
      <w:r>
        <w:t>Christentum bei den Römern.doc</w:t>
      </w:r>
    </w:p>
    <w:p>
      <w:pPr>
        <w:pStyle w:val="ListBullet"/>
      </w:pPr>
      <w:r>
        <w:t>Das Judas Evangelium.doc</w:t>
      </w:r>
    </w:p>
    <w:p>
      <w:pPr>
        <w:pStyle w:val="ListBullet"/>
      </w:pPr>
      <w:r>
        <w:t>Das Weltbild des Jesus von Nazareth.doc</w:t>
      </w:r>
    </w:p>
    <w:p>
      <w:pPr>
        <w:pStyle w:val="ListBullet"/>
      </w:pPr>
      <w:r>
        <w:t>DER THEOLOGE.doc</w:t>
      </w:r>
    </w:p>
    <w:p>
      <w:pPr>
        <w:pStyle w:val="ListBullet"/>
      </w:pPr>
      <w:r>
        <w:t>DIE BIBEL Recherche des NT unter Bezugnahme der.doc</w:t>
      </w:r>
    </w:p>
    <w:p>
      <w:pPr>
        <w:pStyle w:val="ListBullet"/>
      </w:pPr>
      <w:r>
        <w:t>Die BIBEL.doc</w:t>
      </w:r>
    </w:p>
    <w:p>
      <w:pPr>
        <w:pStyle w:val="ListBullet"/>
      </w:pPr>
      <w:r>
        <w:t>Die Offenbarung.doc</w:t>
      </w:r>
    </w:p>
    <w:p>
      <w:pPr>
        <w:pStyle w:val="ListBullet"/>
      </w:pPr>
      <w:r>
        <w:t>Die Zeittafel der Überlieferung der Bibel.doc</w:t>
      </w:r>
    </w:p>
    <w:p>
      <w:pPr>
        <w:pStyle w:val="ListBullet"/>
      </w:pPr>
      <w:r>
        <w:t>Arbeitskopie DIE BIBEL Recherche des NT Zusätz.docx</w:t>
      </w:r>
    </w:p>
    <w:p>
      <w:pPr>
        <w:pStyle w:val="ListBullet"/>
      </w:pPr>
      <w:r>
        <w:t>DIE BIBEL Recherche des NT unter Bezugnahme de.docx</w:t>
      </w:r>
    </w:p>
    <w:p>
      <w:pPr>
        <w:pStyle w:val="ListBullet"/>
      </w:pPr>
      <w:r>
        <w:t>Die BIBEL.docx</w:t>
      </w:r>
    </w:p>
    <w:p>
      <w:pPr>
        <w:pStyle w:val="ListBullet"/>
      </w:pPr>
      <w:r>
        <w:t>Die Zeittafel der Überlieferung der Bibel.docx</w:t>
      </w:r>
    </w:p>
    <w:p>
      <w:pPr>
        <w:pStyle w:val="ListBullet"/>
      </w:pPr>
      <w:r>
        <w:t>Fragen und Antworten zu Bibelinhalten und Sons.docx</w:t>
      </w:r>
    </w:p>
    <w:p>
      <w:pPr>
        <w:pStyle w:val="ListBullet"/>
      </w:pPr>
      <w:r>
        <w:t>Gott.docx</w:t>
      </w:r>
    </w:p>
    <w:p>
      <w:pPr>
        <w:pStyle w:val="ListBullet"/>
      </w:pPr>
      <w:r>
        <w:t>... plus 23 weitere Dateien</w:t>
      </w:r>
    </w:p>
    <w:p>
      <w:pPr>
        <w:pStyle w:val="Heading2"/>
      </w:pPr>
      <w:r>
        <w:t>Religionenvergleich</w:t>
      </w:r>
    </w:p>
    <w:p>
      <w:pPr>
        <w:pStyle w:val="ListBullet"/>
      </w:pPr>
      <w:r>
        <w:t>bibel erklärungen.doc</w:t>
      </w:r>
    </w:p>
    <w:p>
      <w:pPr>
        <w:pStyle w:val="ListBullet"/>
      </w:pPr>
      <w:r>
        <w:t>Christentum bei den Römern.doc</w:t>
      </w:r>
    </w:p>
    <w:p>
      <w:pPr>
        <w:pStyle w:val="ListBullet"/>
      </w:pPr>
      <w:r>
        <w:t>Christentum.doc</w:t>
      </w:r>
    </w:p>
    <w:p>
      <w:pPr>
        <w:pStyle w:val="ListBullet"/>
      </w:pPr>
      <w:r>
        <w:t>Der Gott.doc</w:t>
      </w:r>
    </w:p>
    <w:p>
      <w:pPr>
        <w:pStyle w:val="ListBullet"/>
      </w:pPr>
      <w:r>
        <w:t>DER THEOLOGE.doc</w:t>
      </w:r>
    </w:p>
    <w:p>
      <w:pPr>
        <w:pStyle w:val="ListBullet"/>
      </w:pPr>
      <w:r>
        <w:t>Die BIBEL.doc</w:t>
      </w:r>
    </w:p>
    <w:p>
      <w:pPr>
        <w:pStyle w:val="ListBullet"/>
      </w:pPr>
      <w:r>
        <w:t>Die BIBEL.docx</w:t>
      </w:r>
    </w:p>
    <w:p>
      <w:pPr>
        <w:pStyle w:val="ListBullet"/>
      </w:pPr>
      <w:r>
        <w:t>EL war im 2-CitY-BoY.docx</w:t>
      </w:r>
    </w:p>
    <w:p>
      <w:pPr>
        <w:pStyle w:val="ListBullet"/>
      </w:pPr>
      <w:r>
        <w:t>Gott.docx</w:t>
      </w:r>
    </w:p>
    <w:p>
      <w:pPr>
        <w:pStyle w:val="ListBullet"/>
      </w:pPr>
      <w:r>
        <w:t>göttergeschichtendoc.docx</w:t>
      </w:r>
    </w:p>
    <w:p>
      <w:pPr>
        <w:pStyle w:val="ListBullet"/>
      </w:pPr>
      <w:r>
        <w:t>Historische Jesusforschung.docx</w:t>
      </w:r>
    </w:p>
    <w:p>
      <w:pPr>
        <w:pStyle w:val="ListBullet"/>
      </w:pPr>
      <w:r>
        <w:t>JHWH.docx</w:t>
      </w:r>
    </w:p>
    <w:p>
      <w:pPr>
        <w:pStyle w:val="ListBullet"/>
      </w:pPr>
      <w:r>
        <w:t>widersprüche.docx</w:t>
      </w:r>
    </w:p>
    <w:p>
      <w:pPr>
        <w:pStyle w:val="ListBullet"/>
      </w:pPr>
      <w:r>
        <w:t>EL war im 2-CitY-BoY.doc</w:t>
      </w:r>
    </w:p>
    <w:p>
      <w:pPr>
        <w:pStyle w:val="ListBullet"/>
      </w:pPr>
      <w:r>
        <w:t>Elohim.doc</w:t>
      </w:r>
    </w:p>
    <w:p>
      <w:pPr>
        <w:pStyle w:val="ListBullet"/>
      </w:pPr>
      <w:r>
        <w:t>Entstehung der Religionen.doc</w:t>
      </w:r>
    </w:p>
    <w:p>
      <w:pPr>
        <w:pStyle w:val="ListBullet"/>
      </w:pPr>
      <w:r>
        <w:t>Erbsünde.doc</w:t>
      </w:r>
    </w:p>
    <w:p>
      <w:pPr>
        <w:pStyle w:val="ListBullet"/>
      </w:pPr>
      <w:r>
        <w:t>Gegenüberstellung der verschiedenen Weltreligio.doc</w:t>
      </w:r>
    </w:p>
    <w:p>
      <w:pPr>
        <w:pStyle w:val="ListBullet"/>
      </w:pPr>
      <w:r>
        <w:t>... plus 17 weitere Dateien</w:t>
      </w:r>
    </w:p>
    <w:p>
      <w:pPr>
        <w:pStyle w:val="Heading2"/>
      </w:pPr>
      <w:r>
        <w:t>Bibelkritik</w:t>
      </w:r>
    </w:p>
    <w:p>
      <w:pPr>
        <w:pStyle w:val="ListBullet"/>
      </w:pPr>
      <w:r>
        <w:t>Bibelkritik.doc</w:t>
      </w:r>
    </w:p>
    <w:p>
      <w:pPr>
        <w:pStyle w:val="ListBullet"/>
      </w:pPr>
      <w:r>
        <w:t>bibelvergleiche.doc</w:t>
      </w:r>
    </w:p>
    <w:p>
      <w:pPr>
        <w:pStyle w:val="ListBullet"/>
      </w:pPr>
      <w:r>
        <w:t>Christentum bei den Römern.doc</w:t>
      </w:r>
    </w:p>
    <w:p>
      <w:pPr>
        <w:pStyle w:val="ListBullet"/>
      </w:pPr>
      <w:r>
        <w:t>Das Weltbild des Jesus von Nazareth.doc</w:t>
      </w:r>
    </w:p>
    <w:p>
      <w:pPr>
        <w:pStyle w:val="ListBullet"/>
      </w:pPr>
      <w:r>
        <w:t>DIE BIBEL Recherche des NT unter Bezugnahme der.doc</w:t>
      </w:r>
    </w:p>
    <w:p>
      <w:pPr>
        <w:pStyle w:val="ListBullet"/>
      </w:pPr>
      <w:r>
        <w:t>Die Zeloten.doc</w:t>
      </w:r>
    </w:p>
    <w:p>
      <w:pPr>
        <w:pStyle w:val="ListBullet"/>
      </w:pPr>
      <w:r>
        <w:t>DIE BIBEL Recherche des NT unter Bezugnahme de.docx</w:t>
      </w:r>
    </w:p>
    <w:p>
      <w:pPr>
        <w:pStyle w:val="ListBullet"/>
      </w:pPr>
      <w:r>
        <w:t>Die Zeittafel der Überlieferung der Bibel.docx</w:t>
      </w:r>
    </w:p>
    <w:p>
      <w:pPr>
        <w:pStyle w:val="ListBullet"/>
      </w:pPr>
      <w:r>
        <w:t>Gegenüberstellung der verschiedenen Weltreligi.docx</w:t>
      </w:r>
    </w:p>
    <w:p>
      <w:pPr>
        <w:pStyle w:val="ListBullet"/>
      </w:pPr>
      <w:r>
        <w:t>Gott.docx</w:t>
      </w:r>
    </w:p>
    <w:p>
      <w:pPr>
        <w:pStyle w:val="ListBullet"/>
      </w:pPr>
      <w:r>
        <w:t>Grundlagen.docx</w:t>
      </w:r>
    </w:p>
    <w:p>
      <w:pPr>
        <w:pStyle w:val="ListBullet"/>
      </w:pPr>
      <w:r>
        <w:t>Historische Jesusforschung.docx</w:t>
      </w:r>
    </w:p>
    <w:p>
      <w:pPr>
        <w:pStyle w:val="ListBullet"/>
      </w:pPr>
      <w:r>
        <w:t>Erstes Konzil von Nicäa.doc</w:t>
      </w:r>
    </w:p>
    <w:p>
      <w:pPr>
        <w:pStyle w:val="ListBullet"/>
      </w:pPr>
      <w:r>
        <w:t>evReli_1_Altes_Testament_Pentateuch.doc</w:t>
      </w:r>
    </w:p>
    <w:p>
      <w:pPr>
        <w:pStyle w:val="ListBullet"/>
      </w:pPr>
      <w:r>
        <w:t>Halbgott.doc</w:t>
      </w:r>
    </w:p>
    <w:p>
      <w:pPr>
        <w:pStyle w:val="ListBullet"/>
      </w:pPr>
      <w:r>
        <w:t>Historische Jesusforschung.doc</w:t>
      </w:r>
    </w:p>
    <w:p>
      <w:pPr>
        <w:pStyle w:val="ListBullet"/>
      </w:pPr>
      <w:r>
        <w:t>judentum.doc</w:t>
      </w:r>
    </w:p>
    <w:p>
      <w:pPr>
        <w:pStyle w:val="ListBullet"/>
      </w:pPr>
      <w:r>
        <w:t>Kontroversen um die Bibel.doc</w:t>
      </w:r>
    </w:p>
    <w:p>
      <w:pPr>
        <w:pStyle w:val="ListBullet"/>
      </w:pPr>
      <w:r>
        <w:t>... plus 4 weitere Dateien</w:t>
      </w:r>
    </w:p>
    <w:p>
      <w:pPr>
        <w:pStyle w:val="Heading2"/>
      </w:pPr>
      <w:r>
        <w:t>Sumer/Anunnaki</w:t>
      </w:r>
    </w:p>
    <w:p>
      <w:pPr>
        <w:pStyle w:val="ListBullet"/>
      </w:pPr>
      <w:r>
        <w:t>Arbeitskopie DIE BIBEL Recherche des NT Zusätze.doc</w:t>
      </w:r>
    </w:p>
    <w:p>
      <w:pPr>
        <w:pStyle w:val="ListBullet"/>
      </w:pPr>
      <w:r>
        <w:t>Baal.doc</w:t>
      </w:r>
    </w:p>
    <w:p>
      <w:pPr>
        <w:pStyle w:val="ListBullet"/>
      </w:pPr>
      <w:r>
        <w:t>Die Zeittafel der Überlieferung der Bibel.doc</w:t>
      </w:r>
    </w:p>
    <w:p>
      <w:pPr>
        <w:pStyle w:val="ListBullet"/>
      </w:pPr>
      <w:r>
        <w:t>Arbeitskopie DIE BIBEL Recherche des NT Zusätz.docx</w:t>
      </w:r>
    </w:p>
    <w:p>
      <w:pPr>
        <w:pStyle w:val="ListBullet"/>
      </w:pPr>
      <w:r>
        <w:t>Baal.docx</w:t>
      </w:r>
    </w:p>
    <w:p>
      <w:pPr>
        <w:pStyle w:val="ListBullet"/>
      </w:pPr>
      <w:r>
        <w:t>Elohim.docx</w:t>
      </w:r>
    </w:p>
    <w:p>
      <w:pPr>
        <w:pStyle w:val="ListBullet"/>
      </w:pPr>
      <w:r>
        <w:t>Gegenüberstellung der verschiedenen Weltreligi.docx</w:t>
      </w:r>
    </w:p>
    <w:p>
      <w:pPr>
        <w:pStyle w:val="ListBullet"/>
      </w:pPr>
      <w:r>
        <w:t>göttergeschichtendoc.docx</w:t>
      </w:r>
    </w:p>
    <w:p>
      <w:pPr>
        <w:pStyle w:val="ListBullet"/>
      </w:pPr>
      <w:r>
        <w:t>Sumerische Religion.docx</w:t>
      </w:r>
    </w:p>
    <w:p>
      <w:pPr>
        <w:pStyle w:val="ListBullet"/>
      </w:pPr>
      <w:r>
        <w:t>Elohim.doc</w:t>
      </w:r>
    </w:p>
    <w:p>
      <w:pPr>
        <w:pStyle w:val="ListBullet"/>
      </w:pPr>
      <w:r>
        <w:t>Gegenüberstellung der verschiedenen Weltreligio.doc</w:t>
      </w:r>
    </w:p>
    <w:p>
      <w:pPr>
        <w:pStyle w:val="ListBullet"/>
      </w:pPr>
      <w:r>
        <w:t>göttergeschichtendoc.doc</w:t>
      </w:r>
    </w:p>
    <w:p>
      <w:pPr>
        <w:pStyle w:val="ListBullet"/>
      </w:pPr>
      <w:r>
        <w:t>Marduk.doc</w:t>
      </w:r>
    </w:p>
    <w:p>
      <w:pPr>
        <w:pStyle w:val="ListBullet"/>
      </w:pPr>
      <w:r>
        <w:t>Sumer.doc</w:t>
      </w:r>
    </w:p>
    <w:p>
      <w:pPr>
        <w:pStyle w:val="ListBullet"/>
      </w:pPr>
      <w:r>
        <w:t>Sumerische Religion.doc</w:t>
      </w:r>
    </w:p>
    <w:p>
      <w:pPr>
        <w:pStyle w:val="ListBullet"/>
      </w:pPr>
      <w:r>
        <w:t>Sumerische Religion.docx</w:t>
      </w:r>
    </w:p>
    <w:p>
      <w:pPr>
        <w:pStyle w:val="ListBullet"/>
      </w:pPr>
      <w:r>
        <w:t>Urknall.doc</w:t>
      </w:r>
    </w:p>
    <w:p>
      <w:pPr>
        <w:pStyle w:val="Heading2"/>
      </w:pPr>
      <w:r>
        <w:t>Gewalt/Opfer</w:t>
      </w:r>
    </w:p>
    <w:p>
      <w:pPr>
        <w:pStyle w:val="ListBullet"/>
      </w:pPr>
      <w:r>
        <w:t>1_Mose.doc</w:t>
      </w:r>
    </w:p>
    <w:p>
      <w:pPr>
        <w:pStyle w:val="ListBullet"/>
      </w:pPr>
      <w:r>
        <w:t>Christentum.doc</w:t>
      </w:r>
    </w:p>
    <w:p>
      <w:pPr>
        <w:pStyle w:val="ListBullet"/>
      </w:pPr>
      <w:r>
        <w:t>Das erste Buch Mose.doc</w:t>
      </w:r>
    </w:p>
    <w:p>
      <w:pPr>
        <w:pStyle w:val="ListBullet"/>
      </w:pPr>
      <w:r>
        <w:t>Das Judas Evangelium.doc</w:t>
      </w:r>
    </w:p>
    <w:p>
      <w:pPr>
        <w:pStyle w:val="ListBullet"/>
      </w:pPr>
      <w:r>
        <w:t>Der Gott.doc</w:t>
      </w:r>
    </w:p>
    <w:p>
      <w:pPr>
        <w:pStyle w:val="ListBullet"/>
      </w:pPr>
      <w:r>
        <w:t>DER THEOLOGE.doc</w:t>
      </w:r>
    </w:p>
    <w:p>
      <w:pPr>
        <w:pStyle w:val="ListBullet"/>
      </w:pPr>
      <w:r>
        <w:t>Grundlagen.docx</w:t>
      </w:r>
    </w:p>
    <w:p>
      <w:pPr>
        <w:pStyle w:val="ListBullet"/>
      </w:pPr>
      <w:r>
        <w:t>Entstehung der Religionen.doc</w:t>
      </w:r>
    </w:p>
    <w:p>
      <w:pPr>
        <w:pStyle w:val="ListBullet"/>
      </w:pPr>
      <w:r>
        <w:t>Genesis mit Kommentaren.doc</w:t>
      </w:r>
    </w:p>
    <w:p>
      <w:pPr>
        <w:pStyle w:val="ListBullet"/>
      </w:pPr>
      <w:r>
        <w:t>Halbgott.doc</w:t>
      </w:r>
    </w:p>
    <w:p>
      <w:pPr>
        <w:pStyle w:val="ListBullet"/>
      </w:pPr>
      <w:r>
        <w:t>Religion.doc</w:t>
      </w:r>
    </w:p>
    <w:p>
      <w:pPr>
        <w:pStyle w:val="ListBullet"/>
      </w:pPr>
      <w:r>
        <w:t>Sumerische Religion.doc</w:t>
      </w:r>
    </w:p>
    <w:p>
      <w:pPr>
        <w:pStyle w:val="ListBullet"/>
      </w:pPr>
      <w:r>
        <w:t>Thoraus Wikipedia.doc</w:t>
      </w:r>
    </w:p>
    <w:p>
      <w:pPr>
        <w:pStyle w:val="ListBullet"/>
      </w:pPr>
      <w:r>
        <w:t>Wer sind die Gnostiker.doc</w:t>
      </w:r>
    </w:p>
    <w:p>
      <w:pPr>
        <w:pStyle w:val="Heading2"/>
      </w:pPr>
      <w:r>
        <w:t>JHWH/Jahwe</w:t>
      </w:r>
    </w:p>
    <w:p>
      <w:pPr>
        <w:pStyle w:val="ListBullet"/>
      </w:pPr>
      <w:r>
        <w:t>Baal.doc</w:t>
      </w:r>
    </w:p>
    <w:p>
      <w:pPr>
        <w:pStyle w:val="ListBullet"/>
      </w:pPr>
      <w:r>
        <w:t>Baal.docx</w:t>
      </w:r>
    </w:p>
    <w:p>
      <w:pPr>
        <w:pStyle w:val="ListBullet"/>
      </w:pPr>
      <w:r>
        <w:t>EL war im 2-CitY-BoY.docx</w:t>
      </w:r>
    </w:p>
    <w:p>
      <w:pPr>
        <w:pStyle w:val="ListBullet"/>
      </w:pPr>
      <w:r>
        <w:t>Elohim.docx</w:t>
      </w:r>
    </w:p>
    <w:p>
      <w:pPr>
        <w:pStyle w:val="ListBullet"/>
      </w:pPr>
      <w:r>
        <w:t>JHWH.docx</w:t>
      </w:r>
    </w:p>
    <w:p>
      <w:pPr>
        <w:pStyle w:val="ListBullet"/>
      </w:pPr>
      <w:r>
        <w:t>EL war im 2-CitY-BoY.doc</w:t>
      </w:r>
    </w:p>
    <w:p>
      <w:pPr>
        <w:pStyle w:val="ListBullet"/>
      </w:pPr>
      <w:r>
        <w:t>Elohim.doc</w:t>
      </w:r>
    </w:p>
    <w:p>
      <w:pPr>
        <w:pStyle w:val="ListBullet"/>
      </w:pPr>
      <w:r>
        <w:t>evReli_1_Altes_Testament_Pentateuch.doc</w:t>
      </w:r>
    </w:p>
    <w:p>
      <w:pPr>
        <w:pStyle w:val="ListBullet"/>
      </w:pPr>
      <w:r>
        <w:t>JHWH.doc</w:t>
      </w:r>
    </w:p>
    <w:p>
      <w:pPr>
        <w:pStyle w:val="ListBullet"/>
      </w:pPr>
      <w:r>
        <w:t>JHWH.docx</w:t>
      </w:r>
    </w:p>
    <w:p>
      <w:pPr>
        <w:pStyle w:val="ListBullet"/>
      </w:pPr>
      <w:r>
        <w:t>judentum.doc</w:t>
      </w:r>
    </w:p>
    <w:p>
      <w:pPr>
        <w:pStyle w:val="ListBullet"/>
      </w:pPr>
      <w:r>
        <w:t>Lutherbibel.doc</w:t>
      </w:r>
    </w:p>
    <w:p>
      <w:pPr>
        <w:pStyle w:val="Heading2"/>
      </w:pPr>
      <w:r>
        <w:t>El/Elohim</w:t>
      </w:r>
    </w:p>
    <w:p>
      <w:pPr>
        <w:pStyle w:val="ListBullet"/>
      </w:pPr>
      <w:r>
        <w:t>1_Mose.doc</w:t>
      </w:r>
    </w:p>
    <w:p>
      <w:pPr>
        <w:pStyle w:val="ListBullet"/>
      </w:pPr>
      <w:r>
        <w:t>Elohim.docx</w:t>
      </w:r>
    </w:p>
    <w:p>
      <w:pPr>
        <w:pStyle w:val="ListBullet"/>
      </w:pPr>
      <w:r>
        <w:t>Fragen und Antworten zu Bibelinhalten und Sons.docx</w:t>
      </w:r>
    </w:p>
    <w:p>
      <w:pPr>
        <w:pStyle w:val="ListBullet"/>
      </w:pPr>
      <w:r>
        <w:t>Fragen und Antworten zu Bibelinhalten und Sonst(1).doc</w:t>
      </w:r>
    </w:p>
    <w:p>
      <w:pPr>
        <w:pStyle w:val="ListBullet"/>
      </w:pPr>
      <w:r>
        <w:t>Fragen und Antworten zu Bibelinhalten und Sonst.doc</w:t>
      </w:r>
    </w:p>
    <w:p>
      <w:pPr>
        <w:pStyle w:val="ListBullet"/>
      </w:pPr>
      <w:r>
        <w:t>Genesis Kapitel 1.doc</w:t>
      </w:r>
    </w:p>
    <w:p>
      <w:pPr>
        <w:pStyle w:val="Heading2"/>
      </w:pPr>
      <w:r>
        <w:t>Baal/Hadad</w:t>
      </w:r>
    </w:p>
    <w:p>
      <w:pPr>
        <w:pStyle w:val="ListBullet"/>
      </w:pPr>
      <w:r>
        <w:t>Baal.doc</w:t>
      </w:r>
    </w:p>
    <w:p>
      <w:pPr>
        <w:pStyle w:val="ListBullet"/>
      </w:pPr>
      <w:r>
        <w:t>Baal.docx</w:t>
      </w:r>
    </w:p>
    <w:p>
      <w:pPr>
        <w:pStyle w:val="Heading1"/>
      </w:pPr>
      <w:r>
        <w:t>Priorisierte Grundlagendokumente</w:t>
      </w:r>
    </w:p>
    <w:p>
      <w:pPr>
        <w:pStyle w:val="ListBullet"/>
      </w:pPr>
      <w:r>
        <w:t>Baal.doc - Baal/Hadad; Sumer/Anunnaki; JHWH/Jahwe - TextExtractedFromDoc</w:t>
      </w:r>
    </w:p>
    <w:p>
      <w:pPr>
        <w:pStyle w:val="ListBullet"/>
      </w:pPr>
      <w:r>
        <w:t>Bibelkritik.doc - Bibelkritik; Jesus/NT; Genesis/Urgeschichte - TextExtractedFromDoc</w:t>
      </w:r>
    </w:p>
    <w:p>
      <w:pPr>
        <w:pStyle w:val="ListBullet"/>
      </w:pPr>
      <w:r>
        <w:t>Der Gott.doc - Religionenvergleich; Genesis/Urgeschichte; Gewalt/Opfer - TextExtractedFromDoc</w:t>
      </w:r>
    </w:p>
    <w:p>
      <w:pPr>
        <w:pStyle w:val="ListBullet"/>
      </w:pPr>
      <w:r>
        <w:t>Baal.docx - Baal/Hadad; Sumer/Anunnaki; JHWH/Jahwe - DocxRead</w:t>
      </w:r>
    </w:p>
    <w:p>
      <w:pPr>
        <w:pStyle w:val="ListBullet"/>
      </w:pPr>
      <w:r>
        <w:t>EL war im 2-CitY-BoY.docx - Genesis/Urgeschichte; JHWH/Jahwe; Religionenvergleich - DocxRead</w:t>
      </w:r>
    </w:p>
    <w:p>
      <w:pPr>
        <w:pStyle w:val="ListBullet"/>
      </w:pPr>
      <w:r>
        <w:t>Elohim.docx - JHWH/Jahwe; Sumer/Anunnaki; El/Elohim - DocxRead</w:t>
      </w:r>
    </w:p>
    <w:p>
      <w:pPr>
        <w:pStyle w:val="ListBullet"/>
      </w:pPr>
      <w:r>
        <w:t>Gott.docx - Religionenvergleich; Bibelkritik; Jesus/NT - DocxRead</w:t>
      </w:r>
    </w:p>
    <w:p>
      <w:pPr>
        <w:pStyle w:val="ListBullet"/>
      </w:pPr>
      <w:r>
        <w:t>göttergeschichtendoc.docx - Religionenvergleich; Sumer/Anunnaki; Genesis/Urgeschichte - DocxRead</w:t>
      </w:r>
    </w:p>
    <w:p>
      <w:pPr>
        <w:pStyle w:val="ListBullet"/>
      </w:pPr>
      <w:r>
        <w:t>JHWH.docx - JHWH/Jahwe; Religionenvergleich; Jesus/NT - DocxRead</w:t>
      </w:r>
    </w:p>
    <w:p>
      <w:pPr>
        <w:pStyle w:val="ListBullet"/>
      </w:pPr>
      <w:r>
        <w:t>Sumerische Religion.docx - Sumer/Anunnaki; Genesis/Urgeschichte; Jesus/NT - DocxRead</w:t>
      </w:r>
    </w:p>
    <w:p>
      <w:pPr>
        <w:pStyle w:val="ListBullet"/>
      </w:pPr>
      <w:r>
        <w:t>widersprüche.docx - Genesis/Urgeschichte; Jesus/NT; Religionenvergleich - DocxRead</w:t>
      </w:r>
    </w:p>
    <w:p>
      <w:pPr>
        <w:pStyle w:val="ListBullet"/>
      </w:pPr>
      <w:r>
        <w:t>EL war im 2-CitY-BoY.doc - Genesis/Urgeschichte; Religionenvergleich; JHWH/Jahwe - TextExtractedFromDoc</w:t>
      </w:r>
    </w:p>
    <w:p>
      <w:pPr>
        <w:pStyle w:val="ListBullet"/>
      </w:pPr>
      <w:r>
        <w:t>Elohim.doc - Religionenvergleich; JHWH/Jahwe; Sumer/Anunnaki - TextExtractedFromDoc</w:t>
      </w:r>
    </w:p>
    <w:p>
      <w:pPr>
        <w:pStyle w:val="ListBullet"/>
      </w:pPr>
      <w:r>
        <w:t>Gott.doc - Religionenvergleich; Jesus/NT; Genesis/Urgeschichte - TextExtractedFromDoc</w:t>
      </w:r>
    </w:p>
    <w:p>
      <w:pPr>
        <w:pStyle w:val="ListBullet"/>
      </w:pPr>
      <w:r>
        <w:t>göttergeschichtendoc.doc - Religionenvergleich; Genesis/Urgeschichte; Sumer/Anunnaki - TextExtractedFromDoc</w:t>
      </w:r>
    </w:p>
    <w:p>
      <w:pPr>
        <w:pStyle w:val="ListBullet"/>
      </w:pPr>
      <w:r>
        <w:t>Halbgott.doc - Gewalt/Opfer; Bibelkritik; Religionenvergleich - TextExtractedFromDoc</w:t>
      </w:r>
    </w:p>
    <w:p>
      <w:pPr>
        <w:pStyle w:val="ListBullet"/>
      </w:pPr>
      <w:r>
        <w:t>JHWH.doc - JHWH/Jahwe; Jesus/NT; Religionenvergleich - TextExtractedFromDoc</w:t>
      </w:r>
    </w:p>
    <w:p>
      <w:pPr>
        <w:pStyle w:val="ListBullet"/>
      </w:pPr>
      <w:r>
        <w:t>JHWH.docx - JHWH/Jahwe; Religionenvergleich; Jesus/NT - DocxRead</w:t>
      </w:r>
    </w:p>
    <w:p>
      <w:pPr>
        <w:pStyle w:val="ListBullet"/>
      </w:pPr>
      <w:r>
        <w:t>Marduk.doc - Sumer/Anunnaki; Genesis/Urgeschichte; Jesus/NT - TextExtractedFromDoc</w:t>
      </w:r>
    </w:p>
    <w:p>
      <w:pPr>
        <w:pStyle w:val="ListBullet"/>
      </w:pPr>
      <w:r>
        <w:t>Sumer.doc - Sumer/Anunnaki; Genesis/Urgeschichte; Religionenvergleich - TextExtractedFromDoc</w:t>
      </w:r>
    </w:p>
    <w:p>
      <w:pPr>
        <w:pStyle w:val="ListBullet"/>
      </w:pPr>
      <w:r>
        <w:t>Sumerische Religion.doc - Sumer/Anunnaki; Genesis/Urgeschichte; Gewalt/Opfer - TextExtractedFromDoc</w:t>
      </w:r>
    </w:p>
    <w:p>
      <w:pPr>
        <w:pStyle w:val="ListBullet"/>
      </w:pPr>
      <w:r>
        <w:t>Sumerische Religion.docx - Sumer/Anunnaki; Genesis/Urgeschichte; Jesus/NT - DocxRead</w:t>
      </w:r>
    </w:p>
    <w:p>
      <w:pPr>
        <w:pStyle w:val="ListBullet"/>
      </w:pPr>
      <w:r>
        <w:t>widersprüche.doc - Genesis/Urgeschichte; Jesus/NT; Religionenvergleich - TextExtractedFromDoc</w:t>
      </w:r>
    </w:p>
    <w:p>
      <w:pPr>
        <w:pStyle w:val="Heading1"/>
      </w:pPr>
      <w:r>
        <w:t>Nächste Auswertungsschritte</w:t>
      </w:r>
    </w:p>
    <w:p>
      <w:pPr>
        <w:pStyle w:val="ListNumber"/>
      </w:pPr>
      <w:r>
        <w:t>Die priorisierten Dateien vollständig in die Götter- und Bibelstellen-Matrix überführen.</w:t>
      </w:r>
    </w:p>
    <w:p>
      <w:pPr>
        <w:pStyle w:val="ListNumber"/>
      </w:pPr>
      <w:r>
        <w:t>Textbasierte Arbeitskopien nur als Analysehilfe nutzen; layoutgetreue Konvertierung nachholen, sobald Word/LibreOffice ohne Dialoge verfügbar ist.</w:t>
      </w:r>
    </w:p>
    <w:p>
      <w:pPr>
        <w:pStyle w:val="ListNumber"/>
      </w:pPr>
      <w:r>
        <w:t>Dtn 32/Ps 82-Dossier mit lokalen Dateien Elohim.doc, JHWH.doc, 1_Mose.doc, Genesis Kapitel 1.doc, Bibelkritik.doc abgleichen.</w:t>
      </w:r>
    </w:p>
    <w:p>
      <w:pPr>
        <w:pStyle w:val="ListNumber"/>
      </w:pPr>
      <w:r>
        <w:t>Sumer-/Anunnaki-Modul mit Sumer.doc, Sumerische Religion.doc, Marduk.doc und Göttergeschichtendoc.doc abgleichen.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